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Asbestkissen</w:t>
            </w:r>
          </w:p>
          <w:p>
            <w:pPr>
              <w:spacing w:before="0" w:after="0"/>
            </w:pPr>
            <w:r>
              <w:t>Traffo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978656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9503044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5533146" name="b72a6560-2a73-11f0-9d16-bb30aa6798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74470" name="b72a6560-2a73-11f0-9d16-bb30aa67985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7005235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1809280" name="8450cd30-2a7a-11f0-8fb4-eb2cbeea1b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6464314" name="95341300-2a7a-11f0-b031-adb1d1642f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1622271" name="95341300-2a7a-11f0-b031-adb1d1642f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Verdacht auf Brandschutzplatte etc</w:t>
            </w:r>
          </w:p>
          <w:p>
            <w:pPr>
              <w:spacing w:before="0" w:after="0"/>
            </w:pPr>
            <w:r>
              <w:t>Brandabschnitte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3647631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3406" name="84c40f20-2a7f-11f0-baeb-e51fd80052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9717930" name="8dfc49e0-2a7f-11f0-aca5-a7f44fea73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9571075" name="8dfc49e0-2a7f-11f0-aca5-a7f44fea73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3833208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7596999" name="cf61d3f0-2a84-11f0-bda7-2f7bb86833e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2562314" name="d75de530-2a84-11f0-aa65-a5d1622c5a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039226" name="d75de530-2a84-11f0-aa65-a5d1622c5a7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bleihaltige Elektroisolationsrohre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5914593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7499955" name="fdb83120-2a81-11f0-b01f-15b3a1043e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94930446" name="038358a0-2a82-11f0-b69a-6b92dce22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5664992" name="038358a0-2a82-11f0-b69a-6b92dce22b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Kühlzellendämmung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6784766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106709" name="a72d94b0-2a83-11f0-8912-19277c0986b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6751583" name="c63aa5a0-2a83-11f0-b26f-3b3ae1789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9108795" name="c63aa5a0-2a83-11f0-b26f-3b3ae1789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Belmont</w:t>
            </w:r>
          </w:p>
          <w:p>
            <w:pPr>
              <w:spacing w:before="0" w:after="0"/>
            </w:pPr>
            <w:r>
              <w:t>2004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umgebaut nach 1990</w:t>
            </w:r>
          </w:p>
          <w:p>
            <w:pPr>
              <w:spacing w:before="0" w:after="0"/>
            </w:pPr>
            <w:r>
              <w:t>ganzes Zimmer 2004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5575991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4685541" name="10cba090-2a86-11f0-922b-f536d05bf8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2560607" name="15e32f80-2a86-11f0-99fd-91e27f345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358324" name="15e32f80-2a86-11f0-99fd-91e27f345e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180600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832648" name="91b141f0-2a87-11f0-923c-d99a0fda4f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1288202" name="73814a90-2a87-11f0-b9ff-730d0688a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4530969" name="73814a90-2a87-11f0-b9ff-730d0688ae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Verkleidungsholz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2872357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933149" name="cbaeba30-2a88-11f0-b698-49c8949d6770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526200" name="d170b9f0-2a88-11f0-9e39-f5999c6d72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7825774" name="d170b9f0-2a88-11f0-9e39-f5999c6d72b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